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B8" w:rsidRPr="00453DF7" w:rsidRDefault="003F65B8" w:rsidP="00EE3825">
      <w:pPr>
        <w:tabs>
          <w:tab w:val="left" w:pos="7797"/>
        </w:tabs>
        <w:ind w:left="4536"/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</w:pPr>
      <w:r w:rsidRPr="00453DF7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Приложение № </w:t>
      </w:r>
      <w: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 </w:t>
      </w:r>
      <w:r w:rsidR="0066315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>6</w:t>
      </w:r>
    </w:p>
    <w:p w:rsidR="003F65B8" w:rsidRDefault="003F65B8" w:rsidP="003F65B8">
      <w:pPr>
        <w:pStyle w:val="a4"/>
        <w:shd w:val="clear" w:color="auto" w:fill="auto"/>
        <w:spacing w:before="0" w:after="0" w:line="240" w:lineRule="auto"/>
        <w:ind w:left="4536" w:firstLine="0"/>
        <w:jc w:val="left"/>
        <w:rPr>
          <w:sz w:val="28"/>
          <w:szCs w:val="28"/>
        </w:rPr>
      </w:pPr>
      <w:r w:rsidRPr="00453DF7">
        <w:rPr>
          <w:sz w:val="28"/>
          <w:szCs w:val="28"/>
        </w:rPr>
        <w:t xml:space="preserve">к </w:t>
      </w:r>
      <w:r w:rsidRPr="00AB2B32">
        <w:rPr>
          <w:sz w:val="28"/>
          <w:szCs w:val="28"/>
        </w:rPr>
        <w:t>Инструкции</w:t>
      </w:r>
      <w:r>
        <w:rPr>
          <w:sz w:val="28"/>
          <w:szCs w:val="28"/>
        </w:rPr>
        <w:t xml:space="preserve"> </w:t>
      </w:r>
      <w:r w:rsidRPr="00AB2B32">
        <w:rPr>
          <w:sz w:val="28"/>
          <w:szCs w:val="28"/>
        </w:rPr>
        <w:t xml:space="preserve">о порядке рассмотрения обращений граждан в администрации </w:t>
      </w:r>
      <w:r w:rsidR="005E0415" w:rsidRPr="005E0415">
        <w:rPr>
          <w:sz w:val="28"/>
          <w:szCs w:val="28"/>
        </w:rPr>
        <w:t>Советского сельского поселения Новокубанского района</w:t>
      </w:r>
    </w:p>
    <w:p w:rsidR="003F65B8" w:rsidRDefault="003F65B8" w:rsidP="003F65B8">
      <w:pPr>
        <w:jc w:val="center"/>
        <w:rPr>
          <w:b/>
          <w:sz w:val="28"/>
          <w:szCs w:val="28"/>
        </w:rPr>
      </w:pPr>
    </w:p>
    <w:p w:rsidR="00B01A01" w:rsidRPr="003F65B8" w:rsidRDefault="00B01A01" w:rsidP="00B01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65B8">
        <w:rPr>
          <w:rFonts w:ascii="Times New Roman" w:hAnsi="Times New Roman" w:cs="Times New Roman"/>
          <w:b/>
          <w:sz w:val="28"/>
          <w:szCs w:val="28"/>
        </w:rPr>
        <w:t>ФОРМА КАРТОЧКИ ЛИЧНОГО ПРИЕМА</w:t>
      </w:r>
    </w:p>
    <w:p w:rsidR="00B01A01" w:rsidRPr="003F65B8" w:rsidRDefault="00B01A01" w:rsidP="00B01A01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0063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973"/>
        <w:gridCol w:w="4090"/>
      </w:tblGrid>
      <w:tr w:rsidR="00B01A01" w:rsidRPr="003F65B8" w:rsidTr="00B01A01">
        <w:trPr>
          <w:trHeight w:val="555"/>
        </w:trPr>
        <w:tc>
          <w:tcPr>
            <w:tcW w:w="97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B55AC" w:rsidRDefault="00B01A01" w:rsidP="001B55A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ЛИЧНЫЙ ПРИЕМ </w:t>
            </w:r>
          </w:p>
          <w:p w:rsidR="00D57C25" w:rsidRPr="00D57C25" w:rsidRDefault="00D57C25" w:rsidP="00D57C2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__________________________________________________________</w:t>
            </w:r>
          </w:p>
          <w:p w:rsidR="00B01A01" w:rsidRPr="001B55AC" w:rsidRDefault="00B01A01" w:rsidP="001B55A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(должность</w:t>
            </w:r>
            <w:proofErr w:type="gramStart"/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)Ф</w:t>
            </w:r>
            <w:proofErr w:type="gramEnd"/>
            <w:r w:rsidRPr="00D57C25">
              <w:rPr>
                <w:rFonts w:ascii="Times New Roman" w:hAnsi="Times New Roman" w:cs="Times New Roman"/>
                <w:bCs/>
                <w:sz w:val="22"/>
                <w:szCs w:val="28"/>
              </w:rPr>
              <w:t>ИО</w:t>
            </w:r>
          </w:p>
        </w:tc>
      </w:tr>
      <w:tr w:rsidR="00B01A01" w:rsidRPr="003F65B8" w:rsidTr="00B01A01">
        <w:trPr>
          <w:trHeight w:val="270"/>
        </w:trPr>
        <w:tc>
          <w:tcPr>
            <w:tcW w:w="5810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1B55AC" w:rsidRDefault="00B01A01" w:rsidP="001B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B01A01" w:rsidRPr="003F65B8" w:rsidRDefault="005E0415" w:rsidP="001B55A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E0415">
              <w:rPr>
                <w:rFonts w:ascii="Times New Roman" w:hAnsi="Times New Roman" w:cs="Times New Roman"/>
                <w:b/>
                <w:sz w:val="28"/>
                <w:szCs w:val="28"/>
              </w:rPr>
              <w:t>Советского сельского поселения Новокубанского района</w:t>
            </w:r>
          </w:p>
        </w:tc>
        <w:tc>
          <w:tcPr>
            <w:tcW w:w="3978" w:type="dxa"/>
            <w:vMerge w:val="restart"/>
            <w:tcBorders>
              <w:top w:val="dotDash" w:sz="4" w:space="0" w:color="auto"/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B01A01" w:rsidRPr="001B55AC" w:rsidRDefault="00B01A01" w:rsidP="00B01A0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55AC">
              <w:rPr>
                <w:rFonts w:ascii="Times New Roman" w:hAnsi="Times New Roman" w:cs="Times New Roman"/>
                <w:sz w:val="28"/>
                <w:szCs w:val="28"/>
              </w:rPr>
              <w:t xml:space="preserve">Место </w:t>
            </w:r>
          </w:p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B55AC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proofErr w:type="gramStart"/>
            <w:r w:rsidRPr="001B55AC">
              <w:rPr>
                <w:rFonts w:ascii="Times New Roman" w:hAnsi="Times New Roman" w:cs="Times New Roman"/>
                <w:sz w:val="28"/>
                <w:szCs w:val="28"/>
              </w:rPr>
              <w:t>регистрационного</w:t>
            </w:r>
            <w:proofErr w:type="gramEnd"/>
            <w:r w:rsidRPr="001B55AC">
              <w:rPr>
                <w:rFonts w:ascii="Times New Roman" w:hAnsi="Times New Roman" w:cs="Times New Roman"/>
                <w:sz w:val="28"/>
                <w:szCs w:val="28"/>
              </w:rPr>
              <w:t xml:space="preserve"> штрих-кода</w:t>
            </w:r>
          </w:p>
        </w:tc>
      </w:tr>
      <w:tr w:rsidR="00B01A01" w:rsidRPr="003F65B8" w:rsidTr="00B01A01">
        <w:trPr>
          <w:trHeight w:val="315"/>
        </w:trPr>
        <w:tc>
          <w:tcPr>
            <w:tcW w:w="5810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B01A01" w:rsidRPr="003F65B8" w:rsidRDefault="00B01A01" w:rsidP="00B01A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РЕГИСТРАЦИОННО-КОНТРОЛЬНАЯ КАРТОЧКА</w:t>
            </w:r>
          </w:p>
        </w:tc>
        <w:tc>
          <w:tcPr>
            <w:tcW w:w="3978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1A01" w:rsidRPr="003F65B8" w:rsidTr="00B01A01">
        <w:trPr>
          <w:trHeight w:val="665"/>
        </w:trPr>
        <w:tc>
          <w:tcPr>
            <w:tcW w:w="5810" w:type="dxa"/>
            <w:tcBorders>
              <w:top w:val="nil"/>
              <w:left w:val="nil"/>
              <w:bottom w:val="nil"/>
              <w:right w:val="dotDash" w:sz="4" w:space="0" w:color="auto"/>
            </w:tcBorders>
            <w:shd w:val="clear" w:color="auto" w:fill="auto"/>
            <w:noWrap/>
            <w:vAlign w:val="center"/>
          </w:tcPr>
          <w:p w:rsidR="00B01A01" w:rsidRPr="003F65B8" w:rsidRDefault="00B01A01" w:rsidP="00B01A0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ДАТА ПРИЕМА «____»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3F65B8">
              <w:rPr>
                <w:rFonts w:ascii="Times New Roman" w:hAnsi="Times New Roman" w:cs="Times New Roman"/>
                <w:b/>
                <w:sz w:val="28"/>
                <w:szCs w:val="28"/>
              </w:rPr>
              <w:t>____ г.</w:t>
            </w:r>
          </w:p>
        </w:tc>
        <w:tc>
          <w:tcPr>
            <w:tcW w:w="3978" w:type="dxa"/>
            <w:vMerge/>
            <w:tcBorders>
              <w:left w:val="dotDash" w:sz="4" w:space="0" w:color="auto"/>
              <w:bottom w:val="dotDash" w:sz="4" w:space="0" w:color="auto"/>
              <w:right w:val="dotDash" w:sz="4" w:space="0" w:color="auto"/>
            </w:tcBorders>
            <w:shd w:val="clear" w:color="auto" w:fill="auto"/>
            <w:vAlign w:val="center"/>
          </w:tcPr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1A01" w:rsidRPr="003F65B8" w:rsidTr="00B01A01">
        <w:trPr>
          <w:trHeight w:val="418"/>
        </w:trPr>
        <w:tc>
          <w:tcPr>
            <w:tcW w:w="9788" w:type="dxa"/>
            <w:gridSpan w:val="2"/>
            <w:vMerge w:val="restar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</w:tcPr>
          <w:p w:rsidR="00B01A01" w:rsidRPr="003F65B8" w:rsidRDefault="00B01A01" w:rsidP="00B01A0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F06404" w:rsidRPr="00C5503C" w:rsidRDefault="00B01A01" w:rsidP="003C649E">
      <w:pPr>
        <w:jc w:val="center"/>
        <w:rPr>
          <w:rFonts w:ascii="Times New Roman" w:hAnsi="Times New Roman" w:cs="Times New Roman"/>
          <w:szCs w:val="28"/>
        </w:rPr>
      </w:pPr>
      <w:r w:rsidRPr="00C5503C">
        <w:rPr>
          <w:rFonts w:ascii="Times New Roman" w:hAnsi="Times New Roman" w:cs="Times New Roman"/>
          <w:szCs w:val="28"/>
        </w:rPr>
        <w:t>(фамилия, имя, отчество (при наличии))</w:t>
      </w:r>
    </w:p>
    <w:p w:rsidR="003C649E" w:rsidRPr="001B55AC" w:rsidRDefault="003C649E" w:rsidP="003C649E">
      <w:pPr>
        <w:pStyle w:val="a4"/>
        <w:shd w:val="clear" w:color="auto" w:fill="auto"/>
        <w:spacing w:before="0" w:after="0" w:line="240" w:lineRule="auto"/>
        <w:ind w:firstLine="0"/>
        <w:jc w:val="left"/>
        <w:rPr>
          <w:rFonts w:eastAsia="Arial Unicode MS"/>
          <w:color w:val="000000"/>
          <w:sz w:val="28"/>
          <w:szCs w:val="28"/>
          <w:lang w:eastAsia="ru-RU"/>
        </w:rPr>
      </w:pPr>
      <w:r w:rsidRPr="001B55AC">
        <w:rPr>
          <w:rFonts w:eastAsia="Arial Unicode MS"/>
          <w:color w:val="000000"/>
          <w:sz w:val="28"/>
          <w:szCs w:val="28"/>
          <w:lang w:eastAsia="ru-RU"/>
        </w:rPr>
        <w:t>Адрес места жительства или адрес электронной почты</w:t>
      </w:r>
    </w:p>
    <w:p w:rsidR="003C649E" w:rsidRPr="001B55AC" w:rsidRDefault="003C649E" w:rsidP="003C649E">
      <w:pPr>
        <w:pStyle w:val="a4"/>
        <w:shd w:val="clear" w:color="auto" w:fill="auto"/>
        <w:spacing w:before="0" w:after="0" w:line="240" w:lineRule="auto"/>
        <w:ind w:firstLine="0"/>
        <w:jc w:val="left"/>
        <w:rPr>
          <w:color w:val="00B050"/>
          <w:sz w:val="28"/>
          <w:szCs w:val="28"/>
        </w:rPr>
      </w:pPr>
      <w:r w:rsidRPr="001B55AC">
        <w:rPr>
          <w:color w:val="00B050"/>
          <w:sz w:val="28"/>
          <w:szCs w:val="28"/>
        </w:rPr>
        <w:t>____________________________________________________________________</w:t>
      </w:r>
    </w:p>
    <w:p w:rsidR="003C649E" w:rsidRPr="00C5503C" w:rsidRDefault="003C649E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Телефон </w:t>
      </w:r>
      <w:r w:rsidRPr="00C5503C">
        <w:rPr>
          <w:rFonts w:ascii="Times New Roman" w:hAnsi="Times New Roman" w:cs="Times New Roman"/>
          <w:szCs w:val="28"/>
        </w:rPr>
        <w:t>(при наличии)_______________________________________________</w:t>
      </w:r>
      <w:r w:rsidR="001B55AC" w:rsidRPr="00C5503C">
        <w:rPr>
          <w:rFonts w:ascii="Times New Roman" w:hAnsi="Times New Roman" w:cs="Times New Roman"/>
          <w:szCs w:val="28"/>
        </w:rPr>
        <w:t>_</w:t>
      </w:r>
    </w:p>
    <w:p w:rsidR="001B55AC" w:rsidRDefault="001B55AC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автора __________________________________________________________</w:t>
      </w:r>
    </w:p>
    <w:p w:rsidR="003C649E" w:rsidRPr="001B55AC" w:rsidRDefault="003C649E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Содержание вопроса </w:t>
      </w:r>
      <w:r w:rsidR="00B01A01" w:rsidRPr="001B55AC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1B55AC">
        <w:rPr>
          <w:rFonts w:ascii="Times New Roman" w:hAnsi="Times New Roman" w:cs="Times New Roman"/>
          <w:sz w:val="28"/>
          <w:szCs w:val="28"/>
        </w:rPr>
        <w:t>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 xml:space="preserve">Исполнитель </w:t>
      </w:r>
      <w:r w:rsidR="003C649E" w:rsidRPr="001B55AC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Резолюция ________________________________________________________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3C649E" w:rsidRPr="001B55AC" w:rsidRDefault="00B01A01" w:rsidP="003C649E">
      <w:pPr>
        <w:pBdr>
          <w:bottom w:val="single" w:sz="12" w:space="1" w:color="auto"/>
        </w:pBdr>
        <w:jc w:val="both"/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t>Автор резолюции</w:t>
      </w:r>
      <w:proofErr w:type="gramStart"/>
      <w:r w:rsidRPr="001B55AC">
        <w:rPr>
          <w:rFonts w:ascii="Times New Roman" w:hAnsi="Times New Roman" w:cs="Times New Roman"/>
          <w:sz w:val="28"/>
          <w:szCs w:val="28"/>
        </w:rPr>
        <w:t xml:space="preserve">: 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</w:t>
      </w:r>
      <w:r w:rsidRPr="001B55AC">
        <w:rPr>
          <w:rFonts w:ascii="Times New Roman" w:hAnsi="Times New Roman" w:cs="Times New Roman"/>
          <w:sz w:val="28"/>
          <w:szCs w:val="28"/>
        </w:rPr>
        <w:t>_( ______________________)</w:t>
      </w:r>
      <w:proofErr w:type="gramEnd"/>
    </w:p>
    <w:p w:rsidR="003C649E" w:rsidRPr="001B55AC" w:rsidRDefault="003C649E" w:rsidP="003C649E">
      <w:pPr>
        <w:pBdr>
          <w:bottom w:val="single" w:sz="12" w:space="1" w:color="auto"/>
        </w:pBdr>
        <w:ind w:firstLine="708"/>
        <w:jc w:val="center"/>
        <w:rPr>
          <w:rFonts w:ascii="Times New Roman" w:hAnsi="Times New Roman" w:cs="Times New Roman"/>
          <w:sz w:val="22"/>
          <w:szCs w:val="28"/>
        </w:rPr>
      </w:pPr>
      <w:r w:rsidRPr="001B55AC">
        <w:rPr>
          <w:rFonts w:ascii="Times New Roman" w:hAnsi="Times New Roman" w:cs="Times New Roman"/>
          <w:sz w:val="22"/>
          <w:szCs w:val="28"/>
        </w:rPr>
        <w:t>Подпись (ФИО)</w:t>
      </w:r>
    </w:p>
    <w:p w:rsidR="0012076C" w:rsidRDefault="00800E87" w:rsidP="003C649E">
      <w:pPr>
        <w:tabs>
          <w:tab w:val="left" w:pos="6171"/>
        </w:tabs>
        <w:jc w:val="both"/>
      </w:pPr>
      <w:r w:rsidRPr="001B55AC">
        <w:rPr>
          <w:rFonts w:ascii="Times New Roman" w:hAnsi="Times New Roman" w:cs="Times New Roman"/>
          <w:spacing w:val="4"/>
          <w:sz w:val="28"/>
          <w:szCs w:val="28"/>
        </w:rPr>
        <w:t>Срок исполнения</w:t>
      </w:r>
      <w:r w:rsidRPr="001B55AC">
        <w:rPr>
          <w:rFonts w:ascii="Times New Roman" w:hAnsi="Times New Roman" w:cs="Times New Roman"/>
          <w:sz w:val="28"/>
          <w:szCs w:val="28"/>
        </w:rPr>
        <w:t xml:space="preserve"> _____________________</w:t>
      </w:r>
      <w:r w:rsidR="003C649E" w:rsidRPr="001B55AC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3C649E" w:rsidRDefault="003C649E" w:rsidP="0012076C">
      <w:pPr>
        <w:tabs>
          <w:tab w:val="left" w:pos="6171"/>
        </w:tabs>
        <w:jc w:val="center"/>
      </w:pPr>
      <w:r>
        <w:br w:type="page"/>
      </w:r>
    </w:p>
    <w:p w:rsidR="003C649E" w:rsidRPr="001B55AC" w:rsidRDefault="001B55AC" w:rsidP="001B55AC">
      <w:pPr>
        <w:tabs>
          <w:tab w:val="left" w:pos="6171"/>
        </w:tabs>
        <w:rPr>
          <w:rFonts w:ascii="Times New Roman" w:hAnsi="Times New Roman" w:cs="Times New Roman"/>
          <w:sz w:val="28"/>
          <w:szCs w:val="28"/>
        </w:rPr>
      </w:pPr>
      <w:r w:rsidRPr="001B55AC">
        <w:rPr>
          <w:rFonts w:ascii="Times New Roman" w:hAnsi="Times New Roman" w:cs="Times New Roman"/>
          <w:sz w:val="28"/>
          <w:szCs w:val="28"/>
        </w:rPr>
        <w:lastRenderedPageBreak/>
        <w:t>Оборотная сторона карточки:</w:t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362"/>
        <w:gridCol w:w="595"/>
        <w:gridCol w:w="554"/>
        <w:gridCol w:w="383"/>
        <w:gridCol w:w="383"/>
        <w:gridCol w:w="272"/>
        <w:gridCol w:w="111"/>
        <w:gridCol w:w="383"/>
        <w:gridCol w:w="1068"/>
        <w:gridCol w:w="383"/>
        <w:gridCol w:w="40"/>
        <w:gridCol w:w="196"/>
        <w:gridCol w:w="78"/>
        <w:gridCol w:w="351"/>
        <w:gridCol w:w="97"/>
        <w:gridCol w:w="236"/>
        <w:gridCol w:w="429"/>
        <w:gridCol w:w="154"/>
        <w:gridCol w:w="906"/>
        <w:gridCol w:w="390"/>
        <w:gridCol w:w="39"/>
        <w:gridCol w:w="245"/>
        <w:gridCol w:w="283"/>
      </w:tblGrid>
      <w:tr w:rsidR="0012076C" w:rsidRPr="0012076C" w:rsidTr="0012076C">
        <w:trPr>
          <w:trHeight w:val="315"/>
        </w:trPr>
        <w:tc>
          <w:tcPr>
            <w:tcW w:w="9923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ХОД ИСПОЛНЕНИЯ</w:t>
            </w:r>
          </w:p>
        </w:tc>
      </w:tr>
      <w:tr w:rsidR="0012076C" w:rsidRPr="0012076C" w:rsidTr="0012076C">
        <w:trPr>
          <w:trHeight w:val="418"/>
        </w:trPr>
        <w:tc>
          <w:tcPr>
            <w:tcW w:w="34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Дата передачи исполнителю</w:t>
            </w:r>
          </w:p>
        </w:tc>
        <w:tc>
          <w:tcPr>
            <w:tcW w:w="3023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 xml:space="preserve">Кому направлено </w:t>
            </w:r>
          </w:p>
        </w:tc>
        <w:tc>
          <w:tcPr>
            <w:tcW w:w="3404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2076C" w:rsidRPr="0012076C" w:rsidTr="0012076C">
        <w:trPr>
          <w:trHeight w:val="418"/>
        </w:trPr>
        <w:tc>
          <w:tcPr>
            <w:tcW w:w="34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23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4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02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40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gridAfter w:val="2"/>
          <w:wAfter w:w="528" w:type="dxa"/>
          <w:trHeight w:val="360"/>
        </w:trPr>
        <w:tc>
          <w:tcPr>
            <w:tcW w:w="60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Когда фактически рассмотрено</w:t>
            </w: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30"/>
        </w:trPr>
        <w:tc>
          <w:tcPr>
            <w:tcW w:w="349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3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(результат рассмотрени</w:t>
            </w: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я):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6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</w:tc>
      </w:tr>
      <w:tr w:rsidR="0012076C" w:rsidRPr="0012076C" w:rsidTr="0012076C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23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3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21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7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12076C" w:rsidRPr="0012076C" w:rsidTr="0012076C">
        <w:trPr>
          <w:trHeight w:val="315"/>
        </w:trPr>
        <w:tc>
          <w:tcPr>
            <w:tcW w:w="9923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подпись заявителя  (разъяснено)           __________________________         ___________________________</w:t>
            </w:r>
          </w:p>
        </w:tc>
      </w:tr>
      <w:tr w:rsidR="0012076C" w:rsidRPr="0012076C" w:rsidTr="0012076C">
        <w:trPr>
          <w:gridAfter w:val="3"/>
          <w:wAfter w:w="567" w:type="dxa"/>
          <w:trHeight w:val="315"/>
        </w:trPr>
        <w:tc>
          <w:tcPr>
            <w:tcW w:w="453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2076C">
              <w:rPr>
                <w:rFonts w:ascii="Times New Roman" w:hAnsi="Times New Roman" w:cs="Times New Roman"/>
                <w:sz w:val="28"/>
                <w:szCs w:val="28"/>
              </w:rPr>
              <w:t>С контроля снял:</w:t>
            </w: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076C" w:rsidRPr="0012076C" w:rsidRDefault="0012076C" w:rsidP="0012076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076C" w:rsidRDefault="0012076C" w:rsidP="0012076C">
      <w:pPr>
        <w:pStyle w:val="2"/>
        <w:tabs>
          <w:tab w:val="left" w:pos="7797"/>
        </w:tabs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2076C">
        <w:rPr>
          <w:rFonts w:ascii="Times New Roman" w:hAnsi="Times New Roman" w:cs="Times New Roman"/>
          <w:sz w:val="28"/>
          <w:szCs w:val="28"/>
        </w:rPr>
        <w:t>(ФИО)</w:t>
      </w:r>
      <w:r w:rsidRPr="0012076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(подпись)</w:t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 w:rsidRPr="0012076C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2076C">
        <w:rPr>
          <w:rFonts w:ascii="Times New Roman" w:hAnsi="Times New Roman" w:cs="Times New Roman"/>
          <w:sz w:val="28"/>
          <w:szCs w:val="28"/>
        </w:rPr>
        <w:tab/>
      </w:r>
    </w:p>
    <w:p w:rsidR="00EE3825" w:rsidRDefault="00EE3825" w:rsidP="00EE3825">
      <w:pPr>
        <w:rPr>
          <w:rFonts w:ascii="Times New Roman" w:hAnsi="Times New Roman" w:cs="Times New Roman"/>
          <w:sz w:val="28"/>
          <w:szCs w:val="28"/>
        </w:rPr>
      </w:pPr>
    </w:p>
    <w:p w:rsidR="005E0415" w:rsidRDefault="005E0415" w:rsidP="00EE382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E0415" w:rsidRDefault="005E0415" w:rsidP="00A746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Pr="005E0415">
        <w:rPr>
          <w:rFonts w:ascii="Times New Roman" w:hAnsi="Times New Roman" w:cs="Times New Roman"/>
          <w:sz w:val="28"/>
          <w:szCs w:val="28"/>
        </w:rPr>
        <w:t xml:space="preserve">Советского сельского поселения </w:t>
      </w:r>
    </w:p>
    <w:p w:rsidR="00663154" w:rsidRDefault="005E0415" w:rsidP="00A74661">
      <w:pPr>
        <w:rPr>
          <w:rFonts w:ascii="Times New Roman" w:hAnsi="Times New Roman" w:cs="Times New Roman"/>
          <w:sz w:val="28"/>
          <w:szCs w:val="28"/>
        </w:rPr>
      </w:pPr>
      <w:r w:rsidRPr="005E0415"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С.Ю.Копылов</w:t>
      </w:r>
      <w:proofErr w:type="spellEnd"/>
    </w:p>
    <w:sectPr w:rsidR="00663154" w:rsidSect="00EE3825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36D" w:rsidRDefault="000B636D" w:rsidP="00B556F7">
      <w:r>
        <w:separator/>
      </w:r>
    </w:p>
  </w:endnote>
  <w:endnote w:type="continuationSeparator" w:id="0">
    <w:p w:rsidR="000B636D" w:rsidRDefault="000B636D" w:rsidP="00B556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36D" w:rsidRDefault="000B636D" w:rsidP="00B556F7">
      <w:r>
        <w:separator/>
      </w:r>
    </w:p>
  </w:footnote>
  <w:footnote w:type="continuationSeparator" w:id="0">
    <w:p w:rsidR="000B636D" w:rsidRDefault="000B636D" w:rsidP="00B556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3825" w:rsidRDefault="00EE3825">
    <w:pPr>
      <w:pStyle w:val="12"/>
      <w:framePr w:h="211" w:wrap="none" w:vAnchor="text" w:hAnchor="page" w:x="6527" w:y="635"/>
      <w:shd w:val="clear" w:color="auto" w:fill="auto"/>
      <w:jc w:val="both"/>
    </w:pPr>
    <w:r>
      <w:rPr>
        <w:rStyle w:val="a6"/>
      </w:rPr>
      <w:t>10</w:t>
    </w:r>
  </w:p>
  <w:p w:rsidR="00EE3825" w:rsidRDefault="00EE3825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16041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E3825" w:rsidRPr="00B556F7" w:rsidRDefault="00EE3825">
        <w:pPr>
          <w:pStyle w:val="aa"/>
          <w:jc w:val="center"/>
          <w:rPr>
            <w:rFonts w:ascii="Times New Roman" w:hAnsi="Times New Roman" w:cs="Times New Roman"/>
          </w:rPr>
        </w:pPr>
        <w:r w:rsidRPr="00B556F7">
          <w:rPr>
            <w:rFonts w:ascii="Times New Roman" w:hAnsi="Times New Roman" w:cs="Times New Roman"/>
          </w:rPr>
          <w:fldChar w:fldCharType="begin"/>
        </w:r>
        <w:r w:rsidRPr="00B556F7">
          <w:rPr>
            <w:rFonts w:ascii="Times New Roman" w:hAnsi="Times New Roman" w:cs="Times New Roman"/>
          </w:rPr>
          <w:instrText>PAGE   \* MERGEFORMAT</w:instrText>
        </w:r>
        <w:r w:rsidRPr="00B556F7">
          <w:rPr>
            <w:rFonts w:ascii="Times New Roman" w:hAnsi="Times New Roman" w:cs="Times New Roman"/>
          </w:rPr>
          <w:fldChar w:fldCharType="separate"/>
        </w:r>
        <w:r w:rsidR="005E0415">
          <w:rPr>
            <w:rFonts w:ascii="Times New Roman" w:hAnsi="Times New Roman" w:cs="Times New Roman"/>
            <w:noProof/>
          </w:rPr>
          <w:t>2</w:t>
        </w:r>
        <w:r w:rsidRPr="00B556F7">
          <w:rPr>
            <w:rFonts w:ascii="Times New Roman" w:hAnsi="Times New Roman" w:cs="Times New Roman"/>
          </w:rPr>
          <w:fldChar w:fldCharType="end"/>
        </w:r>
      </w:p>
    </w:sdtContent>
  </w:sdt>
  <w:p w:rsidR="00EE3825" w:rsidRDefault="00EE382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0000005"/>
    <w:multiLevelType w:val="multilevel"/>
    <w:tmpl w:val="00000004"/>
    <w:lvl w:ilvl="0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3">
    <w:nsid w:val="00000009"/>
    <w:multiLevelType w:val="multilevel"/>
    <w:tmpl w:val="00000008"/>
    <w:lvl w:ilvl="0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8"/>
      <w:numFmt w:val="decimal"/>
      <w:lvlText w:val="2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5">
    <w:nsid w:val="0000000D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6">
    <w:nsid w:val="0000000F"/>
    <w:multiLevelType w:val="multilevel"/>
    <w:tmpl w:val="0000000E"/>
    <w:lvl w:ilvl="0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2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7">
    <w:nsid w:val="00000011"/>
    <w:multiLevelType w:val="multilevel"/>
    <w:tmpl w:val="D8385B6C"/>
    <w:lvl w:ilvl="0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8">
    <w:nsid w:val="00000013"/>
    <w:multiLevelType w:val="multilevel"/>
    <w:tmpl w:val="00000012"/>
    <w:lvl w:ilvl="0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3"/>
      <w:numFmt w:val="decimal"/>
      <w:lvlText w:val="3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3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4.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5">
    <w:nsid w:val="00000021"/>
    <w:multiLevelType w:val="multilevel"/>
    <w:tmpl w:val="00000020"/>
    <w:lvl w:ilvl="0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2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7">
    <w:nsid w:val="1C772FCF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8">
    <w:nsid w:val="2EB9318F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9">
    <w:nsid w:val="33365C8C"/>
    <w:multiLevelType w:val="multilevel"/>
    <w:tmpl w:val="04A8DCC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0">
    <w:nsid w:val="3F526E21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1">
    <w:nsid w:val="3FDD41F4"/>
    <w:multiLevelType w:val="multilevel"/>
    <w:tmpl w:val="0000000C"/>
    <w:lvl w:ilvl="0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2">
    <w:nsid w:val="4F0F30E9"/>
    <w:multiLevelType w:val="multilevel"/>
    <w:tmpl w:val="4094C46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23">
    <w:nsid w:val="6AC2656A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4">
    <w:nsid w:val="6C4308A2"/>
    <w:multiLevelType w:val="multilevel"/>
    <w:tmpl w:val="335CA1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F1759FC"/>
    <w:multiLevelType w:val="multilevel"/>
    <w:tmpl w:val="00000010"/>
    <w:lvl w:ilvl="0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2.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24"/>
  </w:num>
  <w:num w:numId="19">
    <w:abstractNumId w:val="19"/>
  </w:num>
  <w:num w:numId="20">
    <w:abstractNumId w:val="22"/>
  </w:num>
  <w:num w:numId="21">
    <w:abstractNumId w:val="21"/>
  </w:num>
  <w:num w:numId="22">
    <w:abstractNumId w:val="20"/>
  </w:num>
  <w:num w:numId="23">
    <w:abstractNumId w:val="18"/>
  </w:num>
  <w:num w:numId="24">
    <w:abstractNumId w:val="23"/>
  </w:num>
  <w:num w:numId="25">
    <w:abstractNumId w:val="25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57A"/>
    <w:rsid w:val="00007DB8"/>
    <w:rsid w:val="0001557A"/>
    <w:rsid w:val="00030DBC"/>
    <w:rsid w:val="000313F0"/>
    <w:rsid w:val="00060C7D"/>
    <w:rsid w:val="0006101A"/>
    <w:rsid w:val="00072721"/>
    <w:rsid w:val="000B21D6"/>
    <w:rsid w:val="000B636D"/>
    <w:rsid w:val="000E61C9"/>
    <w:rsid w:val="0012076C"/>
    <w:rsid w:val="001367BC"/>
    <w:rsid w:val="001871B8"/>
    <w:rsid w:val="001A402D"/>
    <w:rsid w:val="001A40C2"/>
    <w:rsid w:val="001B55AC"/>
    <w:rsid w:val="001C2ACC"/>
    <w:rsid w:val="001C76EA"/>
    <w:rsid w:val="00207AD4"/>
    <w:rsid w:val="00244ABE"/>
    <w:rsid w:val="00257AA8"/>
    <w:rsid w:val="002878DD"/>
    <w:rsid w:val="002D2FA1"/>
    <w:rsid w:val="002F068A"/>
    <w:rsid w:val="002F62BA"/>
    <w:rsid w:val="003372E7"/>
    <w:rsid w:val="003649BA"/>
    <w:rsid w:val="003A7371"/>
    <w:rsid w:val="003C649E"/>
    <w:rsid w:val="003E36FA"/>
    <w:rsid w:val="003F58C2"/>
    <w:rsid w:val="003F65B8"/>
    <w:rsid w:val="00412E21"/>
    <w:rsid w:val="004173F6"/>
    <w:rsid w:val="0042523F"/>
    <w:rsid w:val="00453DF7"/>
    <w:rsid w:val="004918B8"/>
    <w:rsid w:val="005025C0"/>
    <w:rsid w:val="0052077C"/>
    <w:rsid w:val="00527502"/>
    <w:rsid w:val="00534310"/>
    <w:rsid w:val="005E0415"/>
    <w:rsid w:val="005F4B90"/>
    <w:rsid w:val="00631EEF"/>
    <w:rsid w:val="00663154"/>
    <w:rsid w:val="0068307E"/>
    <w:rsid w:val="006B3638"/>
    <w:rsid w:val="007216A6"/>
    <w:rsid w:val="00764501"/>
    <w:rsid w:val="00800E87"/>
    <w:rsid w:val="00880B59"/>
    <w:rsid w:val="008810D6"/>
    <w:rsid w:val="00882BC1"/>
    <w:rsid w:val="008A0E09"/>
    <w:rsid w:val="008D107D"/>
    <w:rsid w:val="008F7C90"/>
    <w:rsid w:val="009131C2"/>
    <w:rsid w:val="00947411"/>
    <w:rsid w:val="009758F4"/>
    <w:rsid w:val="00981596"/>
    <w:rsid w:val="009815F4"/>
    <w:rsid w:val="009902B4"/>
    <w:rsid w:val="009C5BA9"/>
    <w:rsid w:val="00A03006"/>
    <w:rsid w:val="00A30C06"/>
    <w:rsid w:val="00A3777B"/>
    <w:rsid w:val="00A62754"/>
    <w:rsid w:val="00A73252"/>
    <w:rsid w:val="00A74661"/>
    <w:rsid w:val="00AA01F9"/>
    <w:rsid w:val="00AB2B32"/>
    <w:rsid w:val="00AC75F9"/>
    <w:rsid w:val="00AE7587"/>
    <w:rsid w:val="00B01A01"/>
    <w:rsid w:val="00B34EC7"/>
    <w:rsid w:val="00B53852"/>
    <w:rsid w:val="00B556F7"/>
    <w:rsid w:val="00C257B8"/>
    <w:rsid w:val="00C2605E"/>
    <w:rsid w:val="00C5503C"/>
    <w:rsid w:val="00C83A55"/>
    <w:rsid w:val="00C843E5"/>
    <w:rsid w:val="00C966F5"/>
    <w:rsid w:val="00CC69BA"/>
    <w:rsid w:val="00CD409A"/>
    <w:rsid w:val="00CD753B"/>
    <w:rsid w:val="00CF22A8"/>
    <w:rsid w:val="00D33DE4"/>
    <w:rsid w:val="00D417E1"/>
    <w:rsid w:val="00D45369"/>
    <w:rsid w:val="00D57C25"/>
    <w:rsid w:val="00D74AEF"/>
    <w:rsid w:val="00D90216"/>
    <w:rsid w:val="00D9035F"/>
    <w:rsid w:val="00E12E0E"/>
    <w:rsid w:val="00E16DFD"/>
    <w:rsid w:val="00EA089E"/>
    <w:rsid w:val="00EA5EFB"/>
    <w:rsid w:val="00EC4429"/>
    <w:rsid w:val="00EE3825"/>
    <w:rsid w:val="00EE5CC2"/>
    <w:rsid w:val="00F06404"/>
    <w:rsid w:val="00F357FC"/>
    <w:rsid w:val="00F61114"/>
    <w:rsid w:val="00F921A8"/>
    <w:rsid w:val="00F9572B"/>
    <w:rsid w:val="00FB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4741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7411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6F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B2B32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53D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B556F7"/>
    <w:rPr>
      <w:rFonts w:cs="Times New Roman"/>
      <w:color w:val="0066CC"/>
      <w:u w:val="single"/>
    </w:rPr>
  </w:style>
  <w:style w:type="character" w:customStyle="1" w:styleId="11">
    <w:name w:val="Основной текст Знак1"/>
    <w:basedOn w:val="a0"/>
    <w:link w:val="a4"/>
    <w:uiPriority w:val="99"/>
    <w:locked/>
    <w:rsid w:val="00B556F7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5">
    <w:name w:val="Колонтитул_"/>
    <w:basedOn w:val="a0"/>
    <w:link w:val="12"/>
    <w:uiPriority w:val="99"/>
    <w:locked/>
    <w:rsid w:val="00B556F7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a6">
    <w:name w:val="Колонтитул"/>
    <w:basedOn w:val="a5"/>
    <w:uiPriority w:val="99"/>
    <w:rsid w:val="00B556F7"/>
    <w:rPr>
      <w:rFonts w:ascii="Times New Roman" w:hAnsi="Times New Roman" w:cs="Times New Roman"/>
      <w:spacing w:val="0"/>
      <w:sz w:val="20"/>
      <w:szCs w:val="20"/>
      <w:shd w:val="clear" w:color="auto" w:fill="FFFFFF"/>
    </w:rPr>
  </w:style>
  <w:style w:type="paragraph" w:styleId="a4">
    <w:name w:val="Body Text"/>
    <w:basedOn w:val="a"/>
    <w:link w:val="11"/>
    <w:uiPriority w:val="99"/>
    <w:rsid w:val="00B556F7"/>
    <w:pPr>
      <w:shd w:val="clear" w:color="auto" w:fill="FFFFFF"/>
      <w:spacing w:before="240" w:after="840" w:line="240" w:lineRule="atLeast"/>
      <w:ind w:hanging="1960"/>
      <w:jc w:val="center"/>
    </w:pPr>
    <w:rPr>
      <w:rFonts w:ascii="Times New Roman" w:eastAsiaTheme="minorHAnsi" w:hAnsi="Times New Roman" w:cs="Times New Roman"/>
      <w:color w:val="auto"/>
      <w:sz w:val="27"/>
      <w:szCs w:val="27"/>
      <w:lang w:eastAsia="en-US"/>
    </w:rPr>
  </w:style>
  <w:style w:type="character" w:customStyle="1" w:styleId="a7">
    <w:name w:val="Основной текст Знак"/>
    <w:basedOn w:val="a0"/>
    <w:uiPriority w:val="99"/>
    <w:semiHidden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12">
    <w:name w:val="Колонтитул1"/>
    <w:basedOn w:val="a"/>
    <w:link w:val="a5"/>
    <w:uiPriority w:val="99"/>
    <w:rsid w:val="00B556F7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styleId="a8">
    <w:name w:val="footer"/>
    <w:basedOn w:val="a"/>
    <w:link w:val="a9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56F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F7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8A0E09"/>
    <w:pPr>
      <w:ind w:left="720"/>
      <w:contextualSpacing/>
    </w:pPr>
  </w:style>
  <w:style w:type="paragraph" w:customStyle="1" w:styleId="ConsPlusNormal">
    <w:name w:val="ConsPlusNormal"/>
    <w:rsid w:val="00CC69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B2B3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d">
    <w:name w:val="No Spacing"/>
    <w:uiPriority w:val="1"/>
    <w:qFormat/>
    <w:rsid w:val="00AB2B3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53DF7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3F65B8"/>
    <w:rPr>
      <w:b/>
      <w:bCs/>
      <w:color w:val="008000"/>
    </w:rPr>
  </w:style>
  <w:style w:type="paragraph" w:customStyle="1" w:styleId="af">
    <w:name w:val="Таблицы (моноширинный)"/>
    <w:basedOn w:val="a"/>
    <w:next w:val="a"/>
    <w:rsid w:val="003F65B8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color w:val="auto"/>
    </w:rPr>
  </w:style>
  <w:style w:type="paragraph" w:styleId="2">
    <w:name w:val="List 2"/>
    <w:basedOn w:val="a"/>
    <w:rsid w:val="0012076C"/>
    <w:pPr>
      <w:widowControl w:val="0"/>
      <w:autoSpaceDE w:val="0"/>
      <w:autoSpaceDN w:val="0"/>
      <w:adjustRightInd w:val="0"/>
      <w:ind w:left="566" w:hanging="283"/>
    </w:pPr>
    <w:rPr>
      <w:rFonts w:ascii="Arial" w:eastAsia="Times New Roman" w:hAnsi="Arial" w:cs="Arial"/>
      <w:color w:val="auto"/>
      <w:sz w:val="20"/>
      <w:szCs w:val="20"/>
    </w:rPr>
  </w:style>
  <w:style w:type="character" w:customStyle="1" w:styleId="4">
    <w:name w:val="Основной текст (4)_"/>
    <w:basedOn w:val="a0"/>
    <w:link w:val="40"/>
    <w:uiPriority w:val="99"/>
    <w:locked/>
    <w:rsid w:val="00257AA8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257AA8"/>
    <w:pPr>
      <w:shd w:val="clear" w:color="auto" w:fill="FFFFFF"/>
      <w:spacing w:before="1020" w:after="60" w:line="240" w:lineRule="atLeast"/>
      <w:jc w:val="center"/>
    </w:pPr>
    <w:rPr>
      <w:rFonts w:ascii="Times New Roman" w:eastAsiaTheme="minorHAnsi" w:hAnsi="Times New Roman" w:cs="Times New Roman"/>
      <w:color w:val="auto"/>
      <w:sz w:val="19"/>
      <w:szCs w:val="19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94741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947411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SMART</cp:lastModifiedBy>
  <cp:revision>3</cp:revision>
  <cp:lastPrinted>2023-08-03T09:39:00Z</cp:lastPrinted>
  <dcterms:created xsi:type="dcterms:W3CDTF">2024-04-25T08:07:00Z</dcterms:created>
  <dcterms:modified xsi:type="dcterms:W3CDTF">2024-05-08T13:16:00Z</dcterms:modified>
</cp:coreProperties>
</file>